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24A48010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8E79E6">
        <w:rPr>
          <w:rFonts w:asciiTheme="minorBidi" w:hAnsiTheme="minorBidi"/>
          <w:b/>
        </w:rPr>
        <w:t>32</w:t>
      </w:r>
      <w:r w:rsidR="001008AA" w:rsidRPr="00A15AFC">
        <w:rPr>
          <w:rFonts w:asciiTheme="minorBidi" w:hAnsiTheme="minorBidi"/>
          <w:b/>
        </w:rPr>
        <w:t xml:space="preserve"> </w:t>
      </w:r>
      <w:r w:rsidR="008E79E6">
        <w:rPr>
          <w:rFonts w:asciiTheme="minorBidi" w:hAnsiTheme="minorBidi"/>
          <w:b/>
        </w:rPr>
        <w:t>LIDGET PL</w:t>
      </w:r>
      <w:r w:rsidR="00E34AD7">
        <w:rPr>
          <w:rFonts w:asciiTheme="minorBidi" w:hAnsiTheme="minorBidi"/>
          <w:b/>
        </w:rPr>
        <w:t>,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BD7 </w:t>
      </w:r>
      <w:r w:rsidR="00DC31A0">
        <w:rPr>
          <w:rFonts w:asciiTheme="minorBidi" w:hAnsiTheme="minorBidi"/>
          <w:b/>
        </w:rPr>
        <w:t>2LP</w:t>
      </w:r>
    </w:p>
    <w:p w14:paraId="15A9627F" w14:textId="3907F16B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DC31A0">
        <w:rPr>
          <w:rFonts w:asciiTheme="minorBidi" w:hAnsiTheme="minorBidi"/>
          <w:b/>
        </w:rPr>
        <w:t>26</w:t>
      </w:r>
      <w:bookmarkStart w:id="0" w:name="_GoBack"/>
      <w:bookmarkEnd w:id="0"/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05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r w:rsidR="006F441B" w:rsidRPr="00A15AFC">
        <w:rPr>
          <w:rFonts w:asciiTheme="minorBidi" w:hAnsiTheme="minorBidi"/>
          <w:b/>
        </w:rPr>
        <w:t>Jol Singh</w:t>
      </w:r>
    </w:p>
    <w:p w14:paraId="5988B0E9" w14:textId="6C9CBE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0C22E9" w:rsidRPr="00A15AFC">
        <w:rPr>
          <w:rFonts w:asciiTheme="minorBidi" w:hAnsiTheme="minorBidi"/>
          <w:b/>
        </w:rPr>
        <w:t xml:space="preserve">Y 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6507B872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Utilities Active? (Y/N): </w:t>
      </w:r>
      <w:r w:rsidR="008E79E6">
        <w:rPr>
          <w:rFonts w:asciiTheme="minorBidi" w:hAnsiTheme="minorBidi"/>
          <w:b/>
        </w:rPr>
        <w:t>N</w:t>
      </w:r>
      <w:r w:rsidR="00E34AD7" w:rsidRPr="00A15AFC">
        <w:rPr>
          <w:rFonts w:asciiTheme="minorBidi" w:hAnsiTheme="minorBidi"/>
          <w:b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7E3D72B9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Good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0ACF6709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r w:rsidR="00E34AD7" w:rsidRPr="00A15AFC">
        <w:rPr>
          <w:rFonts w:ascii="Segoe UI Symbol" w:hAnsi="Segoe UI Symbol" w:cs="Segoe UI Symbol"/>
          <w:b/>
        </w:rPr>
        <w:t>☐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Clean   </w:t>
      </w:r>
      <w:r w:rsidR="00E34AD7" w:rsidRPr="00A15AFC">
        <w:rPr>
          <w:rFonts w:ascii="Segoe UI Symbol" w:hAnsi="Segoe UI Symbol" w:cs="Segoe UI Symbol"/>
          <w:b/>
        </w:rPr>
        <w:t>☑</w:t>
      </w:r>
      <w:r w:rsidR="00E34AD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743BC8F9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Odours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3499F750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3EB76D5F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Mould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1D116293" w:rsidR="00707DBA" w:rsidRPr="00A15AFC" w:rsidRDefault="000C22E9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65A360E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 xml:space="preserve">one </w:t>
      </w:r>
    </w:p>
    <w:p w14:paraId="33BC546A" w14:textId="2ADC9C70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3F30CFEF" w14:textId="50D56494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Mould: </w:t>
      </w:r>
      <w:r w:rsidR="000C22E9" w:rsidRPr="00A15AFC">
        <w:rPr>
          <w:rFonts w:asciiTheme="minorBidi" w:hAnsiTheme="minorBidi"/>
          <w:b/>
        </w:rPr>
        <w:t>N</w:t>
      </w:r>
      <w:r w:rsidR="008E79E6">
        <w:rPr>
          <w:rFonts w:asciiTheme="minorBidi" w:hAnsiTheme="minorBidi"/>
          <w:b/>
        </w:rPr>
        <w:t>one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4B189A85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</w:t>
      </w:r>
      <w:r w:rsidR="008E79E6">
        <w:rPr>
          <w:rFonts w:asciiTheme="minorBidi" w:hAnsiTheme="minorBidi"/>
          <w:b/>
        </w:rPr>
        <w:t>ne</w:t>
      </w:r>
    </w:p>
    <w:p w14:paraId="197171DC" w14:textId="59D3C085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</w:t>
      </w:r>
      <w:r w:rsidR="008E79E6">
        <w:rPr>
          <w:rFonts w:asciiTheme="minorBidi" w:hAnsiTheme="minorBidi"/>
          <w:b/>
        </w:rPr>
        <w:t>ne</w:t>
      </w:r>
    </w:p>
    <w:p w14:paraId="08C390C2" w14:textId="677A33D8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290F35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r w:rsidR="000C22E9" w:rsidRPr="00A15AFC">
        <w:rPr>
          <w:rFonts w:asciiTheme="minorBidi" w:hAnsiTheme="minorBidi"/>
          <w:b/>
        </w:rPr>
        <w:t>Y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3657B563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</w:t>
      </w:r>
    </w:p>
    <w:p w14:paraId="6B09C374" w14:textId="5DD66650" w:rsidR="009F2B2E" w:rsidRDefault="00167044" w:rsidP="008E79E6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( </w:t>
      </w:r>
      <w:r w:rsidR="00707DBA" w:rsidRPr="00A15AFC">
        <w:rPr>
          <w:rFonts w:asciiTheme="minorBidi" w:hAnsiTheme="minorBidi"/>
          <w:b/>
          <w:bCs/>
        </w:rPr>
        <w:t>VERY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</w:p>
    <w:p w14:paraId="2A6272BB" w14:textId="561B293C" w:rsidR="00D94BAA" w:rsidRPr="00A15AFC" w:rsidRDefault="00167044" w:rsidP="009F2B2E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34938138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6F973E9D" w14:textId="37E5DA49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r w:rsidR="009F2B2E">
        <w:rPr>
          <w:rFonts w:asciiTheme="minorBidi" w:hAnsiTheme="minorBidi"/>
          <w:b/>
          <w:bCs/>
        </w:rPr>
        <w:t>F</w:t>
      </w:r>
      <w:r w:rsidR="008E79E6">
        <w:rPr>
          <w:rFonts w:asciiTheme="minorBidi" w:hAnsiTheme="minorBidi"/>
          <w:b/>
          <w:bCs/>
        </w:rPr>
        <w:t>air</w:t>
      </w:r>
    </w:p>
    <w:p w14:paraId="1849F663" w14:textId="26FB382B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8E79E6">
        <w:rPr>
          <w:rFonts w:asciiTheme="minorBidi" w:hAnsiTheme="minorBidi"/>
          <w:b/>
        </w:rPr>
        <w:t>Fair</w:t>
      </w:r>
    </w:p>
    <w:p w14:paraId="687DF66D" w14:textId="521E8BB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  <w:r w:rsidR="009F2B2E">
        <w:rPr>
          <w:rFonts w:asciiTheme="minorBidi" w:hAnsiTheme="minorBidi"/>
          <w:b/>
        </w:rPr>
        <w:t>no</w:t>
      </w:r>
      <w:r w:rsidR="008E79E6">
        <w:rPr>
          <w:rFonts w:asciiTheme="minorBidi" w:hAnsiTheme="minorBidi"/>
          <w:b/>
        </w:rPr>
        <w:t>t able to test</w:t>
      </w:r>
    </w:p>
    <w:p w14:paraId="661E813F" w14:textId="00D8B6C2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8E79E6">
        <w:rPr>
          <w:rFonts w:asciiTheme="minorBidi" w:hAnsiTheme="minorBidi"/>
          <w:b/>
        </w:rPr>
        <w:t>Fair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7402F8B7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9F2B2E">
        <w:rPr>
          <w:rFonts w:asciiTheme="minorBidi" w:hAnsiTheme="minorBidi"/>
          <w:b/>
        </w:rPr>
        <w:t>Fair</w:t>
      </w:r>
    </w:p>
    <w:p w14:paraId="4839616D" w14:textId="6FB00CF7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55392F">
        <w:rPr>
          <w:rFonts w:asciiTheme="minorBidi" w:hAnsiTheme="minorBidi"/>
          <w:b/>
        </w:rPr>
        <w:t>Fair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Mould/ventilation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6D7906A5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preassure/leaks:</w:t>
      </w:r>
      <w:r w:rsidR="006F441B" w:rsidRPr="00A15AFC">
        <w:rPr>
          <w:rFonts w:asciiTheme="minorBidi" w:hAnsiTheme="minorBidi"/>
        </w:rPr>
        <w:t xml:space="preserve"> </w:t>
      </w:r>
      <w:r w:rsidR="008E79E6" w:rsidRPr="00A15AFC">
        <w:rPr>
          <w:rFonts w:asciiTheme="minorBidi" w:hAnsiTheme="minorBidi"/>
          <w:b/>
          <w:bCs/>
        </w:rPr>
        <w:t>None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07915A38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8E79E6">
        <w:rPr>
          <w:rFonts w:asciiTheme="minorBidi" w:hAnsiTheme="minorBidi"/>
          <w:b/>
        </w:rPr>
        <w:t>Not able to test</w:t>
      </w:r>
    </w:p>
    <w:p w14:paraId="4A51B877" w14:textId="50108CBB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8E79E6">
        <w:rPr>
          <w:rFonts w:asciiTheme="minorBidi" w:hAnsiTheme="minorBidi"/>
          <w:b/>
          <w:bCs/>
        </w:rPr>
        <w:t>ok</w:t>
      </w:r>
    </w:p>
    <w:p w14:paraId="5423FBFC" w14:textId="12A62E05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D2D046A" w14:textId="7383B8E1" w:rsidR="00D94BAA" w:rsidRPr="00A15AFC" w:rsidRDefault="00167044" w:rsidP="008E79E6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working?: </w:t>
      </w:r>
      <w:r w:rsidR="008E79E6">
        <w:rPr>
          <w:rFonts w:asciiTheme="minorBidi" w:hAnsiTheme="minorBidi"/>
          <w:b/>
        </w:rPr>
        <w:t>Not able to test</w:t>
      </w:r>
    </w:p>
    <w:p w14:paraId="49FD85C3" w14:textId="33787B5D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6D33153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2655C811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Mould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0EF86095" w14:textId="64BA6608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8E79E6">
        <w:rPr>
          <w:rFonts w:asciiTheme="minorBidi" w:hAnsiTheme="minorBidi"/>
          <w:b/>
          <w:bCs/>
        </w:rPr>
        <w:t>Fair | clear</w:t>
      </w:r>
    </w:p>
    <w:p w14:paraId="61043FF2" w14:textId="54716F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issues?: </w:t>
      </w:r>
      <w:r w:rsidR="006F441B" w:rsidRPr="00A15AFC">
        <w:rPr>
          <w:rFonts w:asciiTheme="minorBidi" w:hAnsiTheme="minorBidi"/>
          <w:b/>
          <w:bCs/>
        </w:rPr>
        <w:t>No</w:t>
      </w:r>
      <w:r w:rsidR="008E79E6">
        <w:rPr>
          <w:rFonts w:asciiTheme="minorBidi" w:hAnsiTheme="minorBidi"/>
          <w:b/>
          <w:bCs/>
        </w:rPr>
        <w:t>ne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1EBCACE5" w:rsidR="00D94BAA" w:rsidRPr="00A15AFC" w:rsidRDefault="00A672A3" w:rsidP="008E79E6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</w:p>
    <w:p w14:paraId="252D7EC6" w14:textId="393E838D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8E79E6">
        <w:rPr>
          <w:rFonts w:asciiTheme="minorBidi" w:hAnsiTheme="minorBidi"/>
          <w:b/>
          <w:bCs/>
        </w:rPr>
        <w:t>To side of house</w:t>
      </w:r>
    </w:p>
    <w:p w14:paraId="5D654386" w14:textId="2E498BD9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8E79E6">
        <w:rPr>
          <w:rFonts w:asciiTheme="minorBidi" w:hAnsiTheme="minorBidi"/>
          <w:b/>
          <w:bCs/>
        </w:rPr>
        <w:t>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8E79E6">
        <w:rPr>
          <w:rFonts w:asciiTheme="minorBidi" w:hAnsiTheme="minorBidi"/>
          <w:b/>
          <w:bCs/>
        </w:rPr>
        <w:t>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4692C88B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Immediate works required: </w:t>
      </w:r>
      <w:r w:rsidR="00F46866" w:rsidRPr="00A15AFC">
        <w:rPr>
          <w:rFonts w:asciiTheme="minorBidi" w:hAnsiTheme="minorBidi"/>
        </w:rPr>
        <w:t xml:space="preserve"> </w:t>
      </w:r>
    </w:p>
    <w:sectPr w:rsidR="00D94BAA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29639D"/>
    <w:rsid w:val="00326F90"/>
    <w:rsid w:val="003F111A"/>
    <w:rsid w:val="00473F2A"/>
    <w:rsid w:val="0055392F"/>
    <w:rsid w:val="006F441B"/>
    <w:rsid w:val="00707DBA"/>
    <w:rsid w:val="008E79E6"/>
    <w:rsid w:val="009F2B2E"/>
    <w:rsid w:val="00A15AFC"/>
    <w:rsid w:val="00A672A3"/>
    <w:rsid w:val="00AA1D8D"/>
    <w:rsid w:val="00B47730"/>
    <w:rsid w:val="00C01FBF"/>
    <w:rsid w:val="00CB0664"/>
    <w:rsid w:val="00D94BAA"/>
    <w:rsid w:val="00DC31A0"/>
    <w:rsid w:val="00E34AD7"/>
    <w:rsid w:val="00E46CEE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FC7884-B64D-4D69-BABD-ED62040E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3</cp:revision>
  <dcterms:created xsi:type="dcterms:W3CDTF">2026-06-02T18:22:00Z</dcterms:created>
  <dcterms:modified xsi:type="dcterms:W3CDTF">2026-06-02T21:00:00Z</dcterms:modified>
  <cp:category/>
</cp:coreProperties>
</file>